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Lager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86972698" name="bfba3030-2be9-11f0-888b-9dca4115cf8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3635250" name="bfba3030-2be9-11f0-888b-9dca4115cf8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Garage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99827303" name="f1484de0-2be8-11f0-8cb3-7d9d33f2aa4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156003" name="f1484de0-2be8-11f0-8cb3-7d9d33f2aa4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Gesammte Halle </w:t>
            </w:r>
          </w:p>
          <w:p>
            <w:pPr>
              <w:spacing w:before="0" w:after="0" w:line="240" w:lineRule="auto"/>
            </w:pPr>
            <w:r>
              <w:t>EG- DG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</w:tc>
        <w:tc>
          <w:p>
            <w:pPr>
              <w:spacing w:before="0" w:after="0" w:line="240" w:lineRule="auto"/>
            </w:pPr>
            <w:r>
              <w:t>Balken 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6088107" name="9d9b07d0-2bea-11f0-983e-b314a0ea63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2181840" name="9d9b07d0-2bea-11f0-983e-b314a0ea63bc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 Elestastrasse 1, 7310 Bad Ragaz</w:t>
          </w:r>
        </w:p>
        <w:p>
          <w:pPr>
            <w:spacing w:before="0" w:after="0"/>
          </w:pPr>
          <w:r>
            <w:t>274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footer.xml" Type="http://schemas.openxmlformats.org/officeDocument/2006/relationships/footer" Id="rId7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